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3583034" name="019f8df5-4751-71d1-80c4-6796e1d8a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103937" name="019f8df5-4751-71d1-80c4-6796e1d8a2e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051746" name="019f8df2-20a3-7525-8e62-accb5835b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23405" name="019f8df2-20a3-7525-8e62-accb5835bd8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1756447" name="019f8df1-583c-71f6-90b0-b658cc116e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149625" name="019f8df1-583c-71f6-90b0-b658cc116ee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8446912" name="019f8df0-a75d-7912-b6c6-002e354cea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652803" name="019f8df0-a75d-7912-b6c6-002e354cea9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1187160" name="019f8dee-bf86-75bb-b01b-f0b61711e7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805166" name="019f8dee-bf86-75bb-b01b-f0b61711e7f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42019" name="019f8df5-1164-7f3c-9ab8-d97939aeb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101109" name="019f8df5-1164-7f3c-9ab8-d97939aeb16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418741" name="019f8df2-f6d6-70ab-96aa-c4d7dd3929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797650" name="019f8df2-f6d6-70ab-96aa-c4d7dd39294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285545" name="019f8df2-5acd-784c-8830-067c94e0e8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174685" name="019f8df2-5acd-784c-8830-067c94e0e8a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3437122" name="019f8df1-9a10-7a4c-87e0-ef60627e7c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532373" name="019f8df1-9a10-7a4c-87e0-ef60627e7c9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724533" name="019f8df0-f19f-7638-9f3f-63a6041fd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077542" name="019f8df0-f19f-7638-9f3f-63a6041fd49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2209286" name="019f8def-eae0-7973-85c1-75adb510a5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333015" name="019f8def-eae0-7973-85c1-75adb510a59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0679932" name="019f8def-041e-7ce1-8a6b-de6cc533d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869391" name="019f8def-041e-7ce1-8a6b-de6cc533ddb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Anbau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2678741" name="019f8dee-8ff3-7262-a275-14c1e3c1ae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271097" name="019f8dee-8ff3-7262-a275-14c1e3c1ae6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1373933" name="019f8ded-99b9-7c93-ac3b-b3ce13559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999310" name="019f8ded-99b9-7c93-ac3b-b3ce135590e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7371666" name="019f8dec-601f-7237-9298-8de4d95430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681356" name="019f8dec-601f-7237-9298-8de4d95430b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8945915" name="019f8de9-e1a0-7d7d-ae90-f3dad7167d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989585" name="019f8de9-e1a0-7d7d-ae90-f3dad7167de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5379717" name="019f8df6-453b-7220-a81d-513f63e76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128427" name="019f8df6-453b-7220-a81d-513f63e7646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-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7735048" name="019f8df6-89a8-7963-8076-7fa318e8bc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370463" name="019f8df6-89a8-7963-8076-7fa318e8bcf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9697813" name="019f8de9-3b0c-7a00-86ad-3a7ec9344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719589" name="019f8de9-3b0c-7a00-86ad-3a7ec9344a6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0087087" name="019f8df4-580d-7965-abaf-289af38d26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408413" name="019f8df4-580d-7965-abaf-289af38d26b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832866" name="019f8def-9e17-7dd8-bd1e-46da18b3b0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081682" name="019f8def-9e17-7dd8-bd1e-46da18b3b0d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5846190" name="019f8dee-3c5c-72da-9bb3-9828bc9d4b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531693" name="019f8dee-3c5c-72da-9bb3-9828bc9d4bb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2691713" name="019f8dec-9eb4-77eb-b2f8-910f0e9218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651975" name="019f8dec-9eb4-77eb-b2f8-910f0e92182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7367535" name="019f8deb-c906-778c-a059-c7daa150e2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60849" name="019f8deb-c906-778c-a059-c7daa150e2f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421" name="019f8df3-2da8-7f92-a692-b10e62c383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245796" name="019f8df3-2da8-7f92-a692-b10e62c383c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2571825" name="019f8df0-1a67-76cb-a484-d27c3981cd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628141" name="019f8df0-1a67-76cb-a484-d27c3981cd1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9205126" name="019f8def-35f7-76e0-8c69-be1b5d153a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656010" name="019f8def-35f7-76e0-8c69-be1b5d153a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7731287" name="019f8deb-f8a3-7b23-a07c-3ccce53187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128459" name="019f8deb-f8a3-7b23-a07c-3ccce53187d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5220001" name="019f8deb-850f-7842-b766-739cf2f246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707754" name="019f8deb-850f-7842-b766-739cf2f2467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2003789" name="019f8df1-e08a-72e4-a901-7e7fd4ea5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35064" name="019f8df1-e08a-72e4-a901-7e7fd4ea551b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Seestrasse 11, Küsnacht</w:t>
          </w:r>
        </w:p>
        <w:p>
          <w:pPr>
            <w:spacing w:before="0" w:after="0"/>
          </w:pPr>
          <w:r>
            <w:t>1094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